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FE" w:rsidRPr="008117FE" w:rsidRDefault="008117FE" w:rsidP="006A2A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soạn:</w:t>
      </w:r>
    </w:p>
    <w:p w:rsidR="008117FE" w:rsidRPr="006A2A23" w:rsidRDefault="008117FE" w:rsidP="006A2A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giảng:</w:t>
      </w:r>
    </w:p>
    <w:p w:rsidR="008117FE" w:rsidRPr="006A2A23" w:rsidRDefault="008117FE" w:rsidP="006A2A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6"/>
        <w:tblW w:w="0" w:type="auto"/>
        <w:tblLayout w:type="fixed"/>
        <w:tblLook w:val="0000"/>
      </w:tblPr>
      <w:tblGrid>
        <w:gridCol w:w="10149"/>
      </w:tblGrid>
      <w:tr w:rsidR="008117FE" w:rsidRPr="006A2A23" w:rsidTr="0056199E">
        <w:trPr>
          <w:trHeight w:val="484"/>
        </w:trPr>
        <w:tc>
          <w:tcPr>
            <w:tcW w:w="10149" w:type="dxa"/>
          </w:tcPr>
          <w:p w:rsidR="008117FE" w:rsidRPr="006A2A23" w:rsidRDefault="008117FE" w:rsidP="006A2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2A23">
              <w:rPr>
                <w:rFonts w:ascii="Times New Roman" w:hAnsi="Times New Roman" w:cs="Times New Roman"/>
                <w:b/>
                <w:sz w:val="28"/>
                <w:szCs w:val="28"/>
              </w:rPr>
              <w:t>TUẦN 21</w:t>
            </w:r>
          </w:p>
          <w:p w:rsidR="008117FE" w:rsidRPr="006A2A23" w:rsidRDefault="008117FE" w:rsidP="006A2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A2A2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HỌC HÁT: BÀI TRE NGÀ BÊN LĂNG BÁC</w:t>
            </w:r>
          </w:p>
          <w:p w:rsidR="008117FE" w:rsidRPr="006A2A23" w:rsidRDefault="008117FE" w:rsidP="006A2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A2A23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Nhạc và lời: Hàn Ngọc Bích</w:t>
            </w:r>
          </w:p>
        </w:tc>
      </w:tr>
    </w:tbl>
    <w:p w:rsidR="008117FE" w:rsidRPr="008117FE" w:rsidRDefault="008117FE" w:rsidP="006A2A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8117FE" w:rsidRPr="008117FE" w:rsidRDefault="008117FE" w:rsidP="006A2A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I/ MỤC TIÊU</w:t>
      </w:r>
    </w:p>
    <w:p w:rsidR="008117FE" w:rsidRPr="008117FE" w:rsidRDefault="008117FE" w:rsidP="006A2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  - HS hát đúng giai điệu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Tre ngà bên lăng Bác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</w:p>
    <w:p w:rsidR="008117FE" w:rsidRPr="008117FE" w:rsidRDefault="008117FE" w:rsidP="006A2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  - HS trình bày bài hát kết hợp gõ đệm theo phách.</w:t>
      </w:r>
    </w:p>
    <w:p w:rsidR="008117FE" w:rsidRPr="008117FE" w:rsidRDefault="008117FE" w:rsidP="006A2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  - Góp phần giáo dục HS tình cảm yêu mến Bác Hồ.</w:t>
      </w:r>
    </w:p>
    <w:p w:rsidR="008117FE" w:rsidRPr="008117FE" w:rsidRDefault="008117FE" w:rsidP="006A2A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II/ ĐỒ DÙNG DẠY HỌC:</w:t>
      </w:r>
    </w:p>
    <w:p w:rsidR="008117FE" w:rsidRPr="008117FE" w:rsidRDefault="008117FE" w:rsidP="006A2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 - Nhạc cụ quen dùng máy nghe, băng đĩa nhạc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 Tre ngà bên lăng Bác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8117FE" w:rsidRPr="008117FE" w:rsidRDefault="008117FE" w:rsidP="006A2A2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 - Tranh ảnh minh hoạ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Tre ngà bên lăng Bác.</w:t>
      </w:r>
    </w:p>
    <w:p w:rsidR="008117FE" w:rsidRPr="008117FE" w:rsidRDefault="008117FE" w:rsidP="006A2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 - Tập đệm đàn và hát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Tre ngà bên lăng Bác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8117FE" w:rsidRPr="008117FE" w:rsidRDefault="008117FE" w:rsidP="006A2A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III/ CÁC HOẠT ĐỘNG DẠY VÀ HỌC:</w:t>
      </w:r>
    </w:p>
    <w:p w:rsidR="008117FE" w:rsidRPr="008117FE" w:rsidRDefault="008117FE" w:rsidP="006A2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A2A23">
        <w:rPr>
          <w:rFonts w:ascii="Times New Roman" w:hAnsi="Times New Roman" w:cs="Times New Roman"/>
          <w:b/>
          <w:sz w:val="28"/>
          <w:szCs w:val="28"/>
          <w:lang w:val="nl-NL"/>
        </w:rPr>
        <w:t>1</w:t>
      </w:r>
      <w:r w:rsidR="006A2A23" w:rsidRPr="006A2A23">
        <w:rPr>
          <w:rFonts w:ascii="Times New Roman" w:hAnsi="Times New Roman" w:cs="Times New Roman"/>
          <w:b/>
          <w:sz w:val="28"/>
          <w:szCs w:val="28"/>
          <w:lang w:val="nl-NL"/>
        </w:rPr>
        <w:t xml:space="preserve">. </w:t>
      </w:r>
      <w:r w:rsidRPr="006A2A23">
        <w:rPr>
          <w:rFonts w:ascii="Times New Roman" w:hAnsi="Times New Roman" w:cs="Times New Roman"/>
          <w:b/>
          <w:sz w:val="28"/>
          <w:szCs w:val="28"/>
          <w:lang w:val="nl-NL"/>
        </w:rPr>
        <w:t>Ổn định: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( 1’) Nhắc học sinh tư thế ngồi học</w:t>
      </w:r>
    </w:p>
    <w:p w:rsidR="008117FE" w:rsidRPr="008117FE" w:rsidRDefault="006A2A23" w:rsidP="006A2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A2A23">
        <w:rPr>
          <w:rFonts w:ascii="Times New Roman" w:hAnsi="Times New Roman" w:cs="Times New Roman"/>
          <w:b/>
          <w:sz w:val="28"/>
          <w:szCs w:val="28"/>
          <w:lang w:val="nl-NL"/>
        </w:rPr>
        <w:t xml:space="preserve">2. </w:t>
      </w:r>
      <w:r w:rsidR="008117FE" w:rsidRPr="006A2A23">
        <w:rPr>
          <w:rFonts w:ascii="Times New Roman" w:hAnsi="Times New Roman" w:cs="Times New Roman"/>
          <w:b/>
          <w:sz w:val="28"/>
          <w:szCs w:val="28"/>
          <w:lang w:val="nl-NL"/>
        </w:rPr>
        <w:t>Kiểm tra bài cũ:</w:t>
      </w:r>
      <w:r w:rsidR="008117FE"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( 2’) Kết hợp trong khi ôn </w:t>
      </w:r>
    </w:p>
    <w:p w:rsidR="008117FE" w:rsidRPr="008117FE" w:rsidRDefault="008117FE" w:rsidP="006A2A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A2A23">
        <w:rPr>
          <w:rFonts w:ascii="Times New Roman" w:hAnsi="Times New Roman" w:cs="Times New Roman"/>
          <w:b/>
          <w:sz w:val="28"/>
          <w:szCs w:val="28"/>
          <w:lang w:val="nl-NL"/>
        </w:rPr>
        <w:t>3. Bài mới: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30"/>
        <w:gridCol w:w="4410"/>
      </w:tblGrid>
      <w:tr w:rsidR="008117FE" w:rsidRPr="008117FE" w:rsidTr="0056199E">
        <w:trPr>
          <w:trHeight w:val="552"/>
        </w:trPr>
        <w:tc>
          <w:tcPr>
            <w:tcW w:w="6030" w:type="dxa"/>
            <w:vAlign w:val="center"/>
          </w:tcPr>
          <w:p w:rsidR="008117FE" w:rsidRPr="006A2A23" w:rsidRDefault="008117FE" w:rsidP="006A2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A2A2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410" w:type="dxa"/>
            <w:vAlign w:val="center"/>
          </w:tcPr>
          <w:p w:rsidR="008117FE" w:rsidRPr="006A2A23" w:rsidRDefault="008117FE" w:rsidP="006A2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A2A2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8117FE" w:rsidRPr="008117FE" w:rsidTr="0056199E">
        <w:tc>
          <w:tcPr>
            <w:tcW w:w="6030" w:type="dxa"/>
          </w:tcPr>
          <w:p w:rsidR="008117FE" w:rsidRPr="008117FE" w:rsidRDefault="008117FE" w:rsidP="00296430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1: ( 27’) </w:t>
            </w:r>
            <w:r w:rsidR="006A2A2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Học hát Tre ngà bên lăng Bác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1. Giới thiệu bài hát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giới thiệu tranh minh hoạ. 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 Đọc lời ca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lời ca.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Giải thích từ khó: Tre ngà là cây tre có thân màu vàng, lá xanh.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3. Nghe hát mẫu: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đệm đàn, tự trình bày bài hát hoặc dùng băng, đĩa nhạc.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nói cảm nhận ban đầu về bài hát.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4. Khởi động giọng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6105" w:dyaOrig="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5.25pt;height:45.75pt;mso-position-horizontal-relative:page;mso-position-vertical-relative:page" o:ole="">
                  <v:imagedata r:id="rId7" o:title=""/>
                </v:shape>
                <o:OLEObject Type="Embed" ProgID="PBrush" ShapeID="_x0000_i1025" DrawAspect="Content" ObjectID="_1555416404" r:id="rId8"/>
              </w:objec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5. Tập hát từng câu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Chia bài hát thành các câu hát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Đàn giai điệu câu 1 khoảng 2 – 3 lần.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Bắt nhịp (2-3) và đàn giai điệu để HS hát</w:t>
            </w:r>
          </w:p>
          <w:p w:rsidR="008117FE" w:rsidRPr="008117FE" w:rsidRDefault="008117FE" w:rsidP="0029643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khá hát mẫu.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Cả lớp hát, GV lắng nghe để phát hiện chỗ sai rồi hướng dẫn HS sửa lại. 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tập các câu tiếp theo tương tự.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nối các câu hát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6. Hát cả bài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cả bài.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tập hát thể hiện tính chất tha thiết, tự sự của bài hát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trình bày bài hát kết hợp gõ đệm theo nhịp</w:t>
            </w:r>
          </w:p>
          <w:p w:rsidR="008117FE" w:rsidRPr="008117FE" w:rsidRDefault="008117FE" w:rsidP="00296430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2: Củng cố, dặn dò ( 5’)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Trình bày bài hát theo nhóm, hát kết hợp gõ đệm theo nhạc và vận động nhẹ nhàng.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tiết học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Dặn HS học thuộc lời ca và chuẩn bị động tác vận động cho bài hát</w:t>
            </w:r>
          </w:p>
        </w:tc>
        <w:tc>
          <w:tcPr>
            <w:tcW w:w="4410" w:type="dxa"/>
          </w:tcPr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ghi bài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- 2 HS thực hiện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nhớ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nghe bài hát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- 1- 2 HS nêu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khởi động giọng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nhắc lại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hoà theo tiếng đàn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- 1-2 HS thực hiện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sửa chỗ sai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tập câu tiếp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cả bài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hát, gõ đệm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- HS xung phong  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nhớ</w:t>
            </w:r>
          </w:p>
          <w:p w:rsidR="008117FE" w:rsidRPr="008117FE" w:rsidRDefault="008117FE" w:rsidP="006A2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</w:t>
            </w:r>
          </w:p>
        </w:tc>
      </w:tr>
    </w:tbl>
    <w:p w:rsidR="008117FE" w:rsidRDefault="008117FE" w:rsidP="006A2A2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</w:p>
    <w:sectPr w:rsidR="008117FE" w:rsidSect="00625F63">
      <w:headerReference w:type="default" r:id="rId9"/>
      <w:pgSz w:w="12240" w:h="15840"/>
      <w:pgMar w:top="1440" w:right="720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DC9" w:rsidRDefault="006E0DC9" w:rsidP="008D7117">
      <w:pPr>
        <w:spacing w:after="0" w:line="240" w:lineRule="auto"/>
      </w:pPr>
      <w:r>
        <w:separator/>
      </w:r>
    </w:p>
  </w:endnote>
  <w:endnote w:type="continuationSeparator" w:id="1">
    <w:p w:rsidR="006E0DC9" w:rsidRDefault="006E0DC9" w:rsidP="008D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DC9" w:rsidRDefault="006E0DC9" w:rsidP="008D7117">
      <w:pPr>
        <w:spacing w:after="0" w:line="240" w:lineRule="auto"/>
      </w:pPr>
      <w:r>
        <w:separator/>
      </w:r>
    </w:p>
  </w:footnote>
  <w:footnote w:type="continuationSeparator" w:id="1">
    <w:p w:rsidR="006E0DC9" w:rsidRDefault="006E0DC9" w:rsidP="008D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893" w:rsidRDefault="00FA0893">
    <w:pPr>
      <w:pStyle w:val="Header"/>
      <w:rPr>
        <w:sz w:val="28"/>
        <w:szCs w:val="28"/>
      </w:rPr>
    </w:pPr>
  </w:p>
  <w:p w:rsidR="00FA0893" w:rsidRPr="00FE742F" w:rsidRDefault="00FA0893">
    <w:pPr>
      <w:pStyle w:val="Header"/>
      <w:rPr>
        <w:i/>
        <w:sz w:val="28"/>
        <w:szCs w:val="28"/>
      </w:rPr>
    </w:pPr>
    <w:r w:rsidRPr="00FE742F">
      <w:rPr>
        <w:i/>
        <w:sz w:val="28"/>
        <w:szCs w:val="28"/>
      </w:rPr>
      <w:t xml:space="preserve">  Trường Tiểu học Bình Khê II                   </w:t>
    </w:r>
    <w:r>
      <w:rPr>
        <w:i/>
        <w:sz w:val="28"/>
        <w:szCs w:val="28"/>
      </w:rPr>
      <w:t xml:space="preserve">     </w:t>
    </w:r>
    <w:r w:rsidRPr="00FE742F">
      <w:rPr>
        <w:i/>
        <w:sz w:val="28"/>
        <w:szCs w:val="28"/>
      </w:rPr>
      <w:t xml:space="preserve">                             Giáo án Âm nhạc lớp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B039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18"/>
    <w:multiLevelType w:val="multilevel"/>
    <w:tmpl w:val="000000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D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29"/>
    <w:multiLevelType w:val="multilevel"/>
    <w:tmpl w:val="1190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2A"/>
    <w:multiLevelType w:val="multilevel"/>
    <w:tmpl w:val="000000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2C"/>
    <w:multiLevelType w:val="multilevel"/>
    <w:tmpl w:val="0000002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E"/>
    <w:multiLevelType w:val="multilevel"/>
    <w:tmpl w:val="0000002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4E1424"/>
    <w:multiLevelType w:val="hybridMultilevel"/>
    <w:tmpl w:val="941090DE"/>
    <w:lvl w:ilvl="0" w:tplc="7BC25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628E"/>
    <w:multiLevelType w:val="hybridMultilevel"/>
    <w:tmpl w:val="309C5AB6"/>
    <w:lvl w:ilvl="0" w:tplc="988C9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187529"/>
    <w:multiLevelType w:val="hybridMultilevel"/>
    <w:tmpl w:val="ED6CEA98"/>
    <w:lvl w:ilvl="0" w:tplc="204E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B578C"/>
    <w:multiLevelType w:val="hybridMultilevel"/>
    <w:tmpl w:val="2B56012C"/>
    <w:lvl w:ilvl="0" w:tplc="18086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70B2C"/>
    <w:multiLevelType w:val="hybridMultilevel"/>
    <w:tmpl w:val="1CEE5BFE"/>
    <w:lvl w:ilvl="0" w:tplc="BC3255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66C"/>
    <w:multiLevelType w:val="hybridMultilevel"/>
    <w:tmpl w:val="FF5AD560"/>
    <w:lvl w:ilvl="0" w:tplc="F6A23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32749"/>
    <w:multiLevelType w:val="hybridMultilevel"/>
    <w:tmpl w:val="9AD6A16A"/>
    <w:lvl w:ilvl="0" w:tplc="388CD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C6F9D"/>
    <w:multiLevelType w:val="hybridMultilevel"/>
    <w:tmpl w:val="634E0A12"/>
    <w:lvl w:ilvl="0" w:tplc="8312EE0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5B8"/>
    <w:multiLevelType w:val="hybridMultilevel"/>
    <w:tmpl w:val="610449EA"/>
    <w:lvl w:ilvl="0" w:tplc="38C8A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10DEB"/>
    <w:multiLevelType w:val="hybridMultilevel"/>
    <w:tmpl w:val="7174D4C8"/>
    <w:lvl w:ilvl="0" w:tplc="08FC2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3A6C"/>
    <w:multiLevelType w:val="hybridMultilevel"/>
    <w:tmpl w:val="A5ECC112"/>
    <w:lvl w:ilvl="0" w:tplc="1EC61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A95"/>
    <w:multiLevelType w:val="hybridMultilevel"/>
    <w:tmpl w:val="2EF01090"/>
    <w:lvl w:ilvl="0" w:tplc="AEDA94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19"/>
  </w:num>
  <w:num w:numId="17">
    <w:abstractNumId w:val="15"/>
  </w:num>
  <w:num w:numId="18">
    <w:abstractNumId w:val="22"/>
  </w:num>
  <w:num w:numId="19">
    <w:abstractNumId w:val="17"/>
  </w:num>
  <w:num w:numId="20">
    <w:abstractNumId w:val="20"/>
  </w:num>
  <w:num w:numId="21">
    <w:abstractNumId w:val="24"/>
  </w:num>
  <w:num w:numId="22">
    <w:abstractNumId w:val="16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A6"/>
    <w:rsid w:val="0005113B"/>
    <w:rsid w:val="000935D4"/>
    <w:rsid w:val="000C07F7"/>
    <w:rsid w:val="00154AAB"/>
    <w:rsid w:val="00175B4C"/>
    <w:rsid w:val="00180FE4"/>
    <w:rsid w:val="00193FB8"/>
    <w:rsid w:val="001B7354"/>
    <w:rsid w:val="001F2672"/>
    <w:rsid w:val="00237827"/>
    <w:rsid w:val="00237D23"/>
    <w:rsid w:val="00296430"/>
    <w:rsid w:val="002D647B"/>
    <w:rsid w:val="0031760C"/>
    <w:rsid w:val="00365380"/>
    <w:rsid w:val="003741FC"/>
    <w:rsid w:val="004177CC"/>
    <w:rsid w:val="00432400"/>
    <w:rsid w:val="004533F2"/>
    <w:rsid w:val="004724A9"/>
    <w:rsid w:val="00474DD3"/>
    <w:rsid w:val="0048086D"/>
    <w:rsid w:val="00490515"/>
    <w:rsid w:val="004D2A65"/>
    <w:rsid w:val="004E720F"/>
    <w:rsid w:val="005147F1"/>
    <w:rsid w:val="005232AE"/>
    <w:rsid w:val="005324D6"/>
    <w:rsid w:val="0056199E"/>
    <w:rsid w:val="005C0DDE"/>
    <w:rsid w:val="005C7806"/>
    <w:rsid w:val="005D6A7B"/>
    <w:rsid w:val="005D7425"/>
    <w:rsid w:val="0062482F"/>
    <w:rsid w:val="00625F63"/>
    <w:rsid w:val="00633462"/>
    <w:rsid w:val="0064288B"/>
    <w:rsid w:val="00653B92"/>
    <w:rsid w:val="006772F0"/>
    <w:rsid w:val="0068321B"/>
    <w:rsid w:val="00696402"/>
    <w:rsid w:val="006A2A23"/>
    <w:rsid w:val="006C68B3"/>
    <w:rsid w:val="006E0DC9"/>
    <w:rsid w:val="00701769"/>
    <w:rsid w:val="00705D58"/>
    <w:rsid w:val="007155CC"/>
    <w:rsid w:val="0074402E"/>
    <w:rsid w:val="00767B5A"/>
    <w:rsid w:val="00767B6F"/>
    <w:rsid w:val="007801A6"/>
    <w:rsid w:val="008117FE"/>
    <w:rsid w:val="008168A1"/>
    <w:rsid w:val="00843B06"/>
    <w:rsid w:val="0086079D"/>
    <w:rsid w:val="008B2978"/>
    <w:rsid w:val="008B5DE1"/>
    <w:rsid w:val="008C44D5"/>
    <w:rsid w:val="008D3B55"/>
    <w:rsid w:val="008D7117"/>
    <w:rsid w:val="00961478"/>
    <w:rsid w:val="009A7416"/>
    <w:rsid w:val="009E5897"/>
    <w:rsid w:val="009F2A35"/>
    <w:rsid w:val="00A001F0"/>
    <w:rsid w:val="00A01BA4"/>
    <w:rsid w:val="00A07860"/>
    <w:rsid w:val="00A514EB"/>
    <w:rsid w:val="00A91C3D"/>
    <w:rsid w:val="00A937CE"/>
    <w:rsid w:val="00AE491E"/>
    <w:rsid w:val="00AF52F7"/>
    <w:rsid w:val="00B05BC0"/>
    <w:rsid w:val="00B42F4D"/>
    <w:rsid w:val="00B44C9A"/>
    <w:rsid w:val="00B51555"/>
    <w:rsid w:val="00B6380C"/>
    <w:rsid w:val="00B743EC"/>
    <w:rsid w:val="00B91700"/>
    <w:rsid w:val="00BB402B"/>
    <w:rsid w:val="00BC45D1"/>
    <w:rsid w:val="00BE3283"/>
    <w:rsid w:val="00C40226"/>
    <w:rsid w:val="00C55E29"/>
    <w:rsid w:val="00C71837"/>
    <w:rsid w:val="00C921FA"/>
    <w:rsid w:val="00CB6439"/>
    <w:rsid w:val="00CC7676"/>
    <w:rsid w:val="00CE3AED"/>
    <w:rsid w:val="00D25797"/>
    <w:rsid w:val="00D90224"/>
    <w:rsid w:val="00DC5608"/>
    <w:rsid w:val="00E2544C"/>
    <w:rsid w:val="00E27E6A"/>
    <w:rsid w:val="00E505ED"/>
    <w:rsid w:val="00E50DE9"/>
    <w:rsid w:val="00E866E5"/>
    <w:rsid w:val="00EB1833"/>
    <w:rsid w:val="00ED1555"/>
    <w:rsid w:val="00EE6DAF"/>
    <w:rsid w:val="00F4145D"/>
    <w:rsid w:val="00F8590A"/>
    <w:rsid w:val="00FA0893"/>
    <w:rsid w:val="00FB12DF"/>
    <w:rsid w:val="00FE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C0"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1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4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4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84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2017-04-28T04:03:00Z</cp:lastPrinted>
  <dcterms:created xsi:type="dcterms:W3CDTF">2017-05-04T08:20:00Z</dcterms:created>
  <dcterms:modified xsi:type="dcterms:W3CDTF">2017-05-04T08:20:00Z</dcterms:modified>
</cp:coreProperties>
</file>